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Daily Standup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Project: Loan Validation Project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Date: 10/16/2025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Sprint: 4 — Daily Standup 4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Duration: 1 hour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Ernesto, Carlos, Luis, Chris, Miguel</w:t>
      </w:r>
    </w:p>
    <w:p w:rsidR="00000000" w:rsidDel="00000000" w:rsidP="00000000" w:rsidRDefault="00000000" w:rsidRPr="00000000" w14:paraId="00000007">
      <w:pPr>
        <w:pStyle w:val="Heading2"/>
        <w:rPr/>
      </w:pPr>
      <w:r w:rsidDel="00000000" w:rsidR="00000000" w:rsidRPr="00000000">
        <w:rPr>
          <w:rtl w:val="0"/>
        </w:rPr>
        <w:t xml:space="preserve">Agenda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- Track progress on MVP Phase 1 components (Library Ingestion, Log Analyzer, Auto-patch flow)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- Identify blockers and dependencies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- Align tasks for sprint progress and upcoming demos</w:t>
      </w:r>
    </w:p>
    <w:p w:rsidR="00000000" w:rsidDel="00000000" w:rsidP="00000000" w:rsidRDefault="00000000" w:rsidRPr="00000000" w14:paraId="0000000B">
      <w:pPr>
        <w:pStyle w:val="Heading2"/>
        <w:rPr/>
      </w:pPr>
      <w:r w:rsidDel="00000000" w:rsidR="00000000" w:rsidRPr="00000000">
        <w:rPr>
          <w:rtl w:val="0"/>
        </w:rPr>
        <w:t xml:space="preserve">Team Member Updates</w:t>
      </w:r>
    </w:p>
    <w:p w:rsidR="00000000" w:rsidDel="00000000" w:rsidP="00000000" w:rsidRDefault="00000000" w:rsidRPr="00000000" w14:paraId="0000000C">
      <w:pPr>
        <w:pStyle w:val="Heading3"/>
        <w:rPr/>
      </w:pPr>
      <w:r w:rsidDel="00000000" w:rsidR="00000000" w:rsidRPr="00000000">
        <w:rPr>
          <w:rtl w:val="0"/>
        </w:rPr>
        <w:t xml:space="preserve">Luis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 Implemented normalization layer for register/function naming (USART ↔ UART).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- Parser accuracy improved to ~90% across STM32 + EFM32 docs.</w:t>
      </w:r>
    </w:p>
    <w:p w:rsidR="00000000" w:rsidDel="00000000" w:rsidP="00000000" w:rsidRDefault="00000000" w:rsidRPr="00000000" w14:paraId="0000000F">
      <w:pPr>
        <w:pStyle w:val="Heading3"/>
        <w:rPr/>
      </w:pPr>
      <w:r w:rsidDel="00000000" w:rsidR="00000000" w:rsidRPr="00000000">
        <w:rPr>
          <w:rtl w:val="0"/>
        </w:rPr>
        <w:t xml:space="preserve">Carlos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- Integrated analyzer with Programming Agent to propose header includes + GPIO init code.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 Early tests show 70% correct suggestions, mostly accurate for UART setups.</w:t>
      </w:r>
    </w:p>
    <w:p w:rsidR="00000000" w:rsidDel="00000000" w:rsidP="00000000" w:rsidRDefault="00000000" w:rsidRPr="00000000" w14:paraId="00000012">
      <w:pPr>
        <w:pStyle w:val="Heading3"/>
        <w:rPr/>
      </w:pPr>
      <w:r w:rsidDel="00000000" w:rsidR="00000000" w:rsidRPr="00000000">
        <w:rPr>
          <w:rtl w:val="0"/>
        </w:rPr>
        <w:t xml:space="preserve">Ernesto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 Validated Programming Agent suggestions with HAL libraries.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- Detected redundant headers; proposed redundancy filter rules for QA.</w:t>
      </w:r>
    </w:p>
    <w:p w:rsidR="00000000" w:rsidDel="00000000" w:rsidP="00000000" w:rsidRDefault="00000000" w:rsidRPr="00000000" w14:paraId="00000015">
      <w:pPr>
        <w:pStyle w:val="Heading3"/>
        <w:rPr/>
      </w:pPr>
      <w:r w:rsidDel="00000000" w:rsidR="00000000" w:rsidRPr="00000000">
        <w:rPr>
          <w:rtl w:val="0"/>
        </w:rPr>
        <w:t xml:space="preserve">Chris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- Updated architecture to show Programming Agent integration.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 Added QA feedback loop for suggestion refinement.</w:t>
      </w:r>
    </w:p>
    <w:p w:rsidR="00000000" w:rsidDel="00000000" w:rsidP="00000000" w:rsidRDefault="00000000" w:rsidRPr="00000000" w14:paraId="00000018">
      <w:pPr>
        <w:pStyle w:val="Heading3"/>
        <w:rPr/>
      </w:pPr>
      <w:r w:rsidDel="00000000" w:rsidR="00000000" w:rsidRPr="00000000">
        <w:rPr>
          <w:rtl w:val="0"/>
        </w:rPr>
        <w:t xml:space="preserve">Miguel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 Supplied 15 HAL-based projects for USART + GPIO configs.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- Helping Ernesto with redundancy case documentation.</w:t>
      </w:r>
    </w:p>
    <w:p w:rsidR="00000000" w:rsidDel="00000000" w:rsidP="00000000" w:rsidRDefault="00000000" w:rsidRPr="00000000" w14:paraId="0000001B">
      <w:pPr>
        <w:pStyle w:val="Heading2"/>
        <w:rPr/>
      </w:pPr>
      <w:r w:rsidDel="00000000" w:rsidR="00000000" w:rsidRPr="00000000">
        <w:rPr>
          <w:rtl w:val="0"/>
        </w:rPr>
        <w:t xml:space="preserve">Blockers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- Redundant header suggestions reduce usability.</w:t>
      </w:r>
    </w:p>
    <w:p w:rsidR="00000000" w:rsidDel="00000000" w:rsidP="00000000" w:rsidRDefault="00000000" w:rsidRPr="00000000" w14:paraId="0000001D">
      <w:pPr>
        <w:pStyle w:val="Heading2"/>
        <w:rPr/>
      </w:pPr>
      <w:r w:rsidDel="00000000" w:rsidR="00000000" w:rsidRPr="00000000">
        <w:rPr>
          <w:rtl w:val="0"/>
        </w:rPr>
        <w:t xml:space="preserve">Next Steps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- Ernesto + Chris to refine redundancy filter.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- Luis to benchmark parser runtime.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- Carlos to tune suggestion accuracy.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+qwvhABSQ+j79UFkkj3YdERE7Q==">CgMxLjA4AHIhMTh1amxXbFNEam96Tk50RmdiTURYYUtlcTI3MnBvdW9Y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